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214 Lyrical dance Ювенали 1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Міщенко Альона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#170 Єва Ярошик - 1 місце</w:t>
      </w:r>
    </w:p>
    <w:p>
      <w:pPr>
        <w:pStyle w:val="ListNumber"/>
      </w:pPr>
      <w:r>
        <w:t>#149 Софія Рябошапко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170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